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Kellergeschoss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32248520" name="01a014ec-7ae2-700a-9e9c-516299c920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287490" name="01a014ec-7ae2-700a-9e9c-516299c920f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34073802" name="01a01512-bc5f-72d7-b4b7-76434da4b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045821" name="01a01512-bc5f-72d7-b4b7-76434da4b29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26805455" name="01a01513-b201-781e-9ffe-bec70bdcb9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590613" name="01a01513-b201-781e-9ffe-bec70bdcb9b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1937116" name="01a0153f-5d88-736c-8960-9d5091d74d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685668" name="01a0153f-5d88-736c-8960-9d5091d74d7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67478981" name="01a01543-7ff2-7bed-872c-b34778e47b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028898" name="01a01543-7ff2-7bed-872c-b34778e47bc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52561800" name="01a01555-45a7-75bb-ad7b-51a39cfbf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178209" name="01a01555-45a7-75bb-ad7b-51a39cfbf56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21838168" name="01a01579-88f5-7fef-aadc-ec0c21511e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074717" name="01a01579-88f5-7fef-aadc-ec0c21511e6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59704464" name="01a01593-c3a4-737c-b995-9829b2aab0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673355" name="01a01593-c3a4-737c-b995-9829b2aab02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4927778" name="01a01594-b64b-7d1f-abda-4c5d30e57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288362" name="01a01594-b64b-7d1f-abda-4c5d30e57ba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Kellergeschoss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97145341" name="01a014ee-194e-7ea9-acfa-7b2eb898f7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025985" name="01a014ee-194e-7ea9-acfa-7b2eb898f70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18207528" name="01a01514-3b92-7754-9a66-faaba141bb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303544" name="01a01514-3b92-7754-9a66-faaba141bbc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7268975" name="01a01540-18e8-76c6-b4e3-1bb1108cf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190422" name="01a01540-18e8-76c6-b4e3-1bb1108cf2d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0186621" name="01a01544-1321-7e94-8682-d312e56e19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9048" name="01a01544-1321-7e94-8682-d312e56e195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493909" name="01a01556-0e78-7d6c-bd06-fea657cd1a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090201" name="01a01556-0e78-7d6c-bd06-fea657cd1a2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3547396" name="01a0157a-6900-7f14-9e2f-3262fa8ffa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559545" name="01a0157a-6900-7f14-9e2f-3262fa8ffab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4210231" name="01a01511-aa0a-7d00-a64b-5884f359a6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283775" name="01a01511-aa0a-7d00-a64b-5884f359a6f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36171602" name="01a0153c-6bd4-7022-9bf5-204d72b7e7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102626" name="01a0153c-6bd4-7022-9bf5-204d72b7e7d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5246832" name="01a01541-810d-785e-a016-e08f16a8a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697968" name="01a01541-810d-785e-a016-e08f16a8a3b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4503218" name="01a01553-9be7-7f8d-a74a-99ae6eb24b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983115" name="01a01553-9be7-7f8d-a74a-99ae6eb24be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9346170" name="01a01577-e028-73b6-acf4-c49aed9894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182187" name="01a01577-e028-73b6-acf4-c49aed98943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118719810" name="01a0153d-b102-7742-ba28-a42fbfcbe0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816248" name="01a0153d-b102-7742-ba28-a42fbfcbe09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390106530" name="01a01542-2b02-74c5-b176-be4ac2a623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354902" name="01a01542-2b02-74c5-b176-be4ac2a623a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441469754" name="01a01578-f071-7285-9a9c-3929f3374d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512306" name="01a01578-f071-7285-9a9c-3929f3374d3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52736474" name="01a0153e-8843-74a9-bc8b-184e88b20c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341158" name="01a0153e-8843-74a9-bc8b-184e88b20c1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41877581" name="01a01542-ebf6-7504-95ee-9e8ef0cb16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888196" name="01a01542-ebf6-7504-95ee-9e8ef0cb16d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66169965" name="01a0157b-4bd0-7a88-9dbc-933a3db960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865063" name="01a0157b-4bd0-7a88-9dbc-933a3db9602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9481768" name="01a014b5-1c36-7712-9183-4bee67f760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040079" name="01a014b5-1c36-7712-9183-4bee67f760f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5306957" name="01a014b6-3098-7e63-a492-2b2490f11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774312" name="01a014b6-3098-7e63-a492-2b2490f1194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40414231" name="01a014b7-5400-71ea-b90c-b252b3565d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286987" name="01a014b7-5400-71ea-b90c-b252b3565da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80705672" name="01a014b8-ad9d-77c6-904f-39ea3c1e67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406471" name="01a014b8-ad9d-77c6-904f-39ea3c1e67a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6708039" name="01a014ee-d5c4-7b49-a0e3-3692988727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191450" name="01a014ee-d5c4-7b49-a0e3-3692988727cf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Kellerräume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536030169" name="01a014f9-99f7-72d9-b93a-7ff42d45ba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049108" name="01a014f9-99f7-72d9-b93a-7ff42d45ba6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1.OG-3.OG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35167526" name="01a01515-6bfb-74de-8e4c-edfd74328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829578" name="01a01515-6bfb-74de-8e4c-edfd743287d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Boden/Wand </w:t>
            </w:r>
          </w:p>
        </w:tc>
        <w:tc>
          <w:p>
            <w:pPr>
              <w:spacing w:before="0" w:after="0" w:line="240" w:lineRule="auto"/>
            </w:pPr>
            <w:r>
              <w:t>Boden/Sockel/Wand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6694491" name="01a0155a-3ed4-7106-9b0c-6dee2745e7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5653" name="01a0155a-3ed4-7106-9b0c-6dee2745e75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Treppenhaus/Podest </w:t>
            </w:r>
          </w:p>
          <w:p>
            <w:pPr>
              <w:spacing w:before="0" w:after="0" w:line="240" w:lineRule="auto"/>
            </w:pPr>
            <w:r>
              <w:t>3. &amp; 4.OG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722906470" name="01a01560-8954-7673-aec4-8213adfb21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419496" name="01a01560-8954-7673-aec4-8213adfb215f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Dachschindeln </w:t>
            </w:r>
          </w:p>
        </w:tc>
        <w:tc>
          <w:p>
            <w:pPr>
              <w:spacing w:before="0" w:after="0" w:line="240" w:lineRule="auto"/>
            </w:pPr>
            <w:r>
              <w:t>Dachschindeln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05453784" name="01a01589-d13b-73f7-952d-13839b3cbf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538678" name="01a01589-d13b-73f7-952d-13839b3cbff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74793249" name="01a01554-6b31-716f-ad1a-aa46007e8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778555" name="01a01554-6b31-716f-ad1a-aa46007e85e8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MFH.Hildastrasse 3, 8004 Zürich</w:t>
          </w:r>
        </w:p>
        <w:p>
          <w:pPr>
            <w:spacing w:before="0" w:after="0"/>
          </w:pPr>
          <w:r>
            <w:t>DN 1051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footer.xml" Type="http://schemas.openxmlformats.org/officeDocument/2006/relationships/footer" Id="rId4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